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Pavatex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8919933" name="893caea0-1539-11f0-b908-270f696eea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0813254" name="893caea0-1539-11f0-b908-270f696eea3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Kamin Badezimmer </w:t>
            </w:r>
          </w:p>
        </w:tc>
        <w:tc>
          <w:p>
            <w:pPr>
              <w:spacing w:before="0" w:after="0" w:line="240" w:lineRule="auto"/>
            </w:pPr>
            <w:r>
              <w:t>Kaminrohr Bad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3183461" name="b41883b0-1539-11f0-9953-9fc41439c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171473" name="b41883b0-1539-11f0-9953-9fc41439c8b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0911072" name="744d4f10-153c-11f0-82b5-59aa069a51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049389" name="744d4f10-153c-11f0-82b5-59aa069a51d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4553205" name="8c6c6360-153c-11f0-a29d-336b690d31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7349845" name="8c6c6360-153c-11f0-a29d-336b690d313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9394813" name="b47df4e0-153c-11f0-a6cd-25e5cc5e51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621568" name="b47df4e0-153c-11f0-a6cd-25e5cc5e514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0639048" name="c7cbab00-153c-11f0-a96b-c108dcb8c6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979231" name="c7cbab00-153c-11f0-a96b-c108dcb8c69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0103820" name="e8d946e0-153c-11f0-8f61-4141ca40af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584131" name="e8d946e0-153c-11f0-8f61-4141ca40afe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6264846" name="fde4b290-153c-11f0-aefe-639ddd7d91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520124" name="fde4b290-153c-11f0-aefe-639ddd7d91e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5389342" name="1420fd20-153d-11f0-af69-e9e52a7fef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460614" name="1420fd20-153d-11f0-af69-e9e52a7fefd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EG-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8014614" name="3385a3f0-153d-11f0-a92c-4ffba299c0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9297" name="3385a3f0-153d-11f0-a92c-4ffba299c01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9365555" name="52d674a0-153d-11f0-9f1e-fb3b612733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953168" name="52d674a0-153d-11f0-9f1e-fb3b612733b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3503028" name="fb465cd0-1543-11f0-bde8-95dc909113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1189744" name="fb465cd0-1543-11f0-bde8-95dc909113f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7316200" name="2f67da20-1544-11f0-b872-3b79f4853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6146599" name="2f67da20-1544-11f0-b872-3b79f48534d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Wand 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8602046" name="4fbc5f30-1544-11f0-a196-4dac596c56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8797066" name="4fbc5f30-1544-11f0-a196-4dac596c56d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9469773" name="67018e40-1544-11f0-8267-370f369248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501503" name="67018e40-1544-11f0-8267-370f3692482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223856" name="99410520-1544-11f0-a525-8b21a10163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49355" name="99410520-1544-11f0-a525-8b21a101636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6866005" name="abcc2e90-1544-11f0-9107-4773b4ea82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964157" name="abcc2e90-1544-11f0-9107-4773b4ea826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Wohnzimmer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3974895" name="0c8c1880-1545-11f0-a5b3-cfc4e88817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687846" name="0c8c1880-1545-11f0-a5b3-cfc4e888171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691302" name="c1a9f380-1546-11f0-ab5f-7f47b150f4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802022" name="c1a9f380-1546-11f0-ab5f-7f47b150f4f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7368747" name="d043e590-1546-11f0-be8e-0d10c4b3d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094494" name="d043e590-1546-11f0-be8e-0d10c4b3d22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1606417" name="00675a40-1547-11f0-8552-1dd0589811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807465" name="00675a40-1547-11f0-8552-1dd0589811e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3242589" name="14981d60-1547-11f0-994f-c75a5d2559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121247" name="14981d60-1547-11f0-994f-c75a5d2559b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9100379" name="451c0190-1547-11f0-a0b5-fbaf3632a5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377669" name="451c0190-1547-11f0-a0b5-fbaf3632a5e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Estrich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1937648" name="c72f42f0-1547-11f0-a103-b96ce95b9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405111" name="c72f42f0-1547-11f0-a103-b96ce95b924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5489978" name="e91f4500-1546-11f0-b08b-21c3a05a3d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108440" name="e91f4500-1546-11f0-b08b-21c3a05a3df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8737020" name="6be0fef0-353d-11f0-89bd-5dc40b0018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506420" name="6be0fef0-353d-11f0-89bd-5dc40b00185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3401884" name="9658bb00-353d-11f0-a92f-f37ad9b50e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846086" name="9658bb00-353d-11f0-a92f-f37ad9b50e46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7371181" name="bb4c6ab0-353d-11f0-96a0-85a017da7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594074" name="bb4c6ab0-353d-11f0-96a0-85a017da7299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Rütihofstrasse 14, 8400 Winterthur </w:t>
          </w:r>
        </w:p>
        <w:p>
          <w:pPr>
            <w:spacing w:before="0" w:after="0"/>
          </w:pPr>
          <w:r>
            <w:t>234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r="http://schemas.openxmlformats.org/officeDocument/2006/relationships" xmlns:w="http://schemas.openxmlformats.org/wordprocessingml/2006/main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